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FOTBALISTA</w:t>
      </w:r>
    </w:p>
    <w:p w:rsidR="00000000" w:rsidDel="00000000" w:rsidP="00000000" w:rsidRDefault="00000000" w:rsidRPr="00000000" w14:paraId="00000002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FOTBALISTA</w:t>
      </w:r>
    </w:p>
    <w:p w:rsidR="00000000" w:rsidDel="00000000" w:rsidP="00000000" w:rsidRDefault="00000000" w:rsidRPr="00000000" w14:paraId="00000006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FOTBALISTA</w:t>
      </w:r>
    </w:p>
    <w:p w:rsidR="00000000" w:rsidDel="00000000" w:rsidP="00000000" w:rsidRDefault="00000000" w:rsidRPr="00000000" w14:paraId="0000000A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FOTBALISTA</w:t>
      </w:r>
    </w:p>
    <w:p w:rsidR="00000000" w:rsidDel="00000000" w:rsidP="00000000" w:rsidRDefault="00000000" w:rsidRPr="00000000" w14:paraId="0000000E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FOTBALISTA</w:t>
      </w:r>
    </w:p>
    <w:p w:rsidR="00000000" w:rsidDel="00000000" w:rsidP="00000000" w:rsidRDefault="00000000" w:rsidRPr="00000000" w14:paraId="00000012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76" w:lineRule="auto"/>
        <w:ind w:left="-360" w:firstLine="0"/>
        <w:rPr/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FOTBALISTA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ind w:left="-360" w:firstLine="0"/>
        <w:rPr>
          <w:rFonts w:ascii="Arial" w:cs="Arial" w:eastAsia="Arial" w:hAnsi="Arial"/>
          <w:i w:val="1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PROGRAMÁTOR</w:t>
      </w:r>
      <w:r w:rsidDel="00000000" w:rsidR="00000000" w:rsidRPr="00000000">
        <w:rPr>
          <w:rFonts w:ascii="Arial" w:cs="Arial" w:eastAsia="Arial" w:hAnsi="Arial"/>
          <w:i w:val="1"/>
          <w:sz w:val="42"/>
          <w:szCs w:val="42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0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ind w:left="-360" w:firstLine="0"/>
        <w:rPr>
          <w:rFonts w:ascii="Arial" w:cs="Arial" w:eastAsia="Arial" w:hAnsi="Arial"/>
          <w:i w:val="1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PROGRAMÁTOR</w:t>
      </w:r>
      <w:r w:rsidDel="00000000" w:rsidR="00000000" w:rsidRPr="00000000">
        <w:rPr>
          <w:rFonts w:ascii="Arial" w:cs="Arial" w:eastAsia="Arial" w:hAnsi="Arial"/>
          <w:i w:val="1"/>
          <w:sz w:val="42"/>
          <w:szCs w:val="42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after="0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ind w:left="-360" w:firstLine="0"/>
        <w:rPr>
          <w:rFonts w:ascii="Arial" w:cs="Arial" w:eastAsia="Arial" w:hAnsi="Arial"/>
          <w:i w:val="1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PROGRAMÁTOR</w:t>
      </w:r>
      <w:r w:rsidDel="00000000" w:rsidR="00000000" w:rsidRPr="00000000">
        <w:rPr>
          <w:rFonts w:ascii="Arial" w:cs="Arial" w:eastAsia="Arial" w:hAnsi="Arial"/>
          <w:i w:val="1"/>
          <w:sz w:val="42"/>
          <w:szCs w:val="42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after="0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Rule="auto"/>
        <w:ind w:left="-360" w:firstLine="0"/>
        <w:rPr>
          <w:rFonts w:ascii="Arial" w:cs="Arial" w:eastAsia="Arial" w:hAnsi="Arial"/>
          <w:i w:val="1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PROGRAMÁTOR</w:t>
      </w:r>
      <w:r w:rsidDel="00000000" w:rsidR="00000000" w:rsidRPr="00000000">
        <w:rPr>
          <w:rFonts w:ascii="Arial" w:cs="Arial" w:eastAsia="Arial" w:hAnsi="Arial"/>
          <w:i w:val="1"/>
          <w:sz w:val="42"/>
          <w:szCs w:val="42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after="0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Rule="auto"/>
        <w:ind w:left="-360" w:firstLine="0"/>
        <w:rPr>
          <w:rFonts w:ascii="Arial" w:cs="Arial" w:eastAsia="Arial" w:hAnsi="Arial"/>
          <w:i w:val="1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PROGRAMÁTOR</w:t>
      </w:r>
      <w:r w:rsidDel="00000000" w:rsidR="00000000" w:rsidRPr="00000000">
        <w:rPr>
          <w:rFonts w:ascii="Arial" w:cs="Arial" w:eastAsia="Arial" w:hAnsi="Arial"/>
          <w:i w:val="1"/>
          <w:sz w:val="42"/>
          <w:szCs w:val="42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29">
      <w:pPr>
        <w:spacing w:after="0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Rule="auto"/>
        <w:ind w:left="-360" w:firstLine="0"/>
        <w:rPr>
          <w:rFonts w:ascii="Arial" w:cs="Arial" w:eastAsia="Arial" w:hAnsi="Arial"/>
          <w:i w:val="1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PROGRAMÁTOR</w:t>
      </w:r>
      <w:r w:rsidDel="00000000" w:rsidR="00000000" w:rsidRPr="00000000">
        <w:rPr>
          <w:rFonts w:ascii="Arial" w:cs="Arial" w:eastAsia="Arial" w:hAnsi="Arial"/>
          <w:i w:val="1"/>
          <w:sz w:val="42"/>
          <w:szCs w:val="42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2D">
      <w:pPr>
        <w:spacing w:after="0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EKOLOG</w:t>
      </w:r>
    </w:p>
    <w:p w:rsidR="00000000" w:rsidDel="00000000" w:rsidP="00000000" w:rsidRDefault="00000000" w:rsidRPr="00000000" w14:paraId="00000030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EKOLOG</w:t>
      </w:r>
    </w:p>
    <w:p w:rsidR="00000000" w:rsidDel="00000000" w:rsidP="00000000" w:rsidRDefault="00000000" w:rsidRPr="00000000" w14:paraId="00000034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EKOLOG</w:t>
      </w:r>
    </w:p>
    <w:p w:rsidR="00000000" w:rsidDel="00000000" w:rsidP="00000000" w:rsidRDefault="00000000" w:rsidRPr="00000000" w14:paraId="00000038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EKOLOG</w:t>
      </w:r>
    </w:p>
    <w:p w:rsidR="00000000" w:rsidDel="00000000" w:rsidP="00000000" w:rsidRDefault="00000000" w:rsidRPr="00000000" w14:paraId="0000003C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EKOLOG</w:t>
      </w:r>
    </w:p>
    <w:p w:rsidR="00000000" w:rsidDel="00000000" w:rsidP="00000000" w:rsidRDefault="00000000" w:rsidRPr="00000000" w14:paraId="00000040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EKOLOG</w:t>
      </w:r>
    </w:p>
    <w:p w:rsidR="00000000" w:rsidDel="00000000" w:rsidP="00000000" w:rsidRDefault="00000000" w:rsidRPr="00000000" w14:paraId="00000044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KUCHAŘ</w:t>
      </w:r>
    </w:p>
    <w:p w:rsidR="00000000" w:rsidDel="00000000" w:rsidP="00000000" w:rsidRDefault="00000000" w:rsidRPr="00000000" w14:paraId="00000047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KUCHAŘ</w:t>
      </w:r>
    </w:p>
    <w:p w:rsidR="00000000" w:rsidDel="00000000" w:rsidP="00000000" w:rsidRDefault="00000000" w:rsidRPr="00000000" w14:paraId="0000004B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KUCHAŘ</w:t>
      </w:r>
    </w:p>
    <w:p w:rsidR="00000000" w:rsidDel="00000000" w:rsidP="00000000" w:rsidRDefault="00000000" w:rsidRPr="00000000" w14:paraId="0000004F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KUCHAŘ</w:t>
      </w:r>
    </w:p>
    <w:p w:rsidR="00000000" w:rsidDel="00000000" w:rsidP="00000000" w:rsidRDefault="00000000" w:rsidRPr="00000000" w14:paraId="00000053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KUCHAŘ</w:t>
      </w:r>
    </w:p>
    <w:p w:rsidR="00000000" w:rsidDel="00000000" w:rsidP="00000000" w:rsidRDefault="00000000" w:rsidRPr="00000000" w14:paraId="00000057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KUCHAŘ</w:t>
      </w:r>
    </w:p>
    <w:p w:rsidR="00000000" w:rsidDel="00000000" w:rsidP="00000000" w:rsidRDefault="00000000" w:rsidRPr="00000000" w14:paraId="0000005B">
      <w:pPr>
        <w:spacing w:after="0" w:line="276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0" w:lineRule="auto"/>
        <w:ind w:left="-360" w:firstLine="0"/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KYTARISTA</w:t>
      </w:r>
    </w:p>
    <w:p w:rsidR="00000000" w:rsidDel="00000000" w:rsidP="00000000" w:rsidRDefault="00000000" w:rsidRPr="00000000" w14:paraId="0000005F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KYTARISTA</w:t>
      </w:r>
    </w:p>
    <w:p w:rsidR="00000000" w:rsidDel="00000000" w:rsidP="00000000" w:rsidRDefault="00000000" w:rsidRPr="00000000" w14:paraId="00000062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KYTARISTA</w:t>
      </w:r>
    </w:p>
    <w:p w:rsidR="00000000" w:rsidDel="00000000" w:rsidP="00000000" w:rsidRDefault="00000000" w:rsidRPr="00000000" w14:paraId="00000065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KYTARISTA</w:t>
      </w:r>
    </w:p>
    <w:p w:rsidR="00000000" w:rsidDel="00000000" w:rsidP="00000000" w:rsidRDefault="00000000" w:rsidRPr="00000000" w14:paraId="00000068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KYTARISTA</w:t>
      </w:r>
    </w:p>
    <w:p w:rsidR="00000000" w:rsidDel="00000000" w:rsidP="00000000" w:rsidRDefault="00000000" w:rsidRPr="00000000" w14:paraId="0000006B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KYTARISTA</w:t>
      </w:r>
    </w:p>
    <w:p w:rsidR="00000000" w:rsidDel="00000000" w:rsidP="00000000" w:rsidRDefault="00000000" w:rsidRPr="00000000" w14:paraId="0000006E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KERAMIK</w:t>
      </w:r>
    </w:p>
    <w:p w:rsidR="00000000" w:rsidDel="00000000" w:rsidP="00000000" w:rsidRDefault="00000000" w:rsidRPr="00000000" w14:paraId="00000070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KERAMIK</w:t>
      </w:r>
    </w:p>
    <w:p w:rsidR="00000000" w:rsidDel="00000000" w:rsidP="00000000" w:rsidRDefault="00000000" w:rsidRPr="00000000" w14:paraId="00000073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KERAMIK</w:t>
      </w:r>
    </w:p>
    <w:p w:rsidR="00000000" w:rsidDel="00000000" w:rsidP="00000000" w:rsidRDefault="00000000" w:rsidRPr="00000000" w14:paraId="00000076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KERAMIK</w:t>
      </w:r>
    </w:p>
    <w:p w:rsidR="00000000" w:rsidDel="00000000" w:rsidP="00000000" w:rsidRDefault="00000000" w:rsidRPr="00000000" w14:paraId="00000079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KERAMIK</w:t>
      </w:r>
    </w:p>
    <w:p w:rsidR="00000000" w:rsidDel="00000000" w:rsidP="00000000" w:rsidRDefault="00000000" w:rsidRPr="00000000" w14:paraId="0000007C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rFonts w:ascii="Arial" w:cs="Arial" w:eastAsia="Arial" w:hAnsi="Arial"/>
          <w:sz w:val="42"/>
          <w:szCs w:val="42"/>
          <w:highlight w:val="white"/>
        </w:rPr>
      </w:pPr>
      <w:r w:rsidDel="00000000" w:rsidR="00000000" w:rsidRPr="00000000">
        <w:rPr>
          <w:rFonts w:ascii="Arial" w:cs="Arial" w:eastAsia="Arial" w:hAnsi="Arial"/>
          <w:sz w:val="42"/>
          <w:szCs w:val="42"/>
          <w:highlight w:val="white"/>
          <w:rtl w:val="0"/>
        </w:rPr>
        <w:t xml:space="preserve">KERAMIK</w:t>
      </w:r>
    </w:p>
    <w:sectPr>
      <w:pgSz w:h="15840" w:w="12240" w:orient="portrait"/>
      <w:pgMar w:bottom="1440" w:top="1440" w:left="1800" w:right="1800" w:header="720" w:footer="720"/>
      <w:pgNumType w:start="1"/>
      <w:cols w:equalWidth="0" w:num="2">
        <w:col w:space="720" w:w="3960"/>
        <w:col w:space="0" w:w="396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gxcKzUMbAunfrbJglpl1Gejstw==">CgMxLjA4AHIhMW9Ob0RrcHhhV2RTMXhyUUpZeE5sa3lqY24tY2EyajRu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